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Aufgng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2543877" name="2bf009a0-f76e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5960473" name="2bf009a0-f76e-11f0-b421-dbd43d0328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8323913" name="341303d0-f76e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9046639" name="341303d0-f76e-11f0-b421-dbd43d0328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Zwischenböden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2507397" name="50cc1d30-f76f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1484261" name="50cc1d30-f76f-11f0-b421-dbd43d0328a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2401807" name="5e6f0510-f76f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8696683" name="5e6f0510-f76f-11f0-b421-dbd43d0328a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Konstruktion- 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1520253" name="7eeae840-f76f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4676754" name="7eeae840-f76f-11f0-b421-dbd43d0328a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8502352" name="8fc2e370-f76f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9745141" name="8fc2e370-f76f-11f0-b421-dbd43d0328a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Haus, oft verdeckt </w:t>
            </w:r>
          </w:p>
          <w:p>
            <w:pPr>
              <w:spacing w:before="0" w:after="0"/>
            </w:pPr>
            <w:r>
              <w:t>EG - 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bleihaltig</w:t>
            </w:r>
          </w:p>
          <w:p>
            <w:pPr>
              <w:spacing w:before="0" w:after="0"/>
            </w:pPr>
            <w:r>
              <w:t>Elektroisolationsrohre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5079907" name="b60978f0-f76f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1822036" name="b60978f0-f76f-11f0-b421-dbd43d0328a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8186404" name="b8ea9fe0-f76f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7338757" name="b8ea9fe0-f76f-11f0-b421-dbd43d0328a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Nasszelle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Einbau 2002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82122065" name="5cf85150-f77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0497097" name="5cf85150-f774-11f0-b421-dbd43d0328a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75186707" name="626e7b00-f77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3747019" name="626e7b00-f774-11f0-b421-dbd43d0328a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Faseru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31444960" name="1216efa0-f776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0013242" name="1216efa0-f776-11f0-b421-dbd43d0328a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7577923" name="1bb7d740-f776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0630773" name="1bb7d740-f776-11f0-b421-dbd43d0328a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Wollengasse 4, 8910 Affoltern am Albis, Schweiz</w:t>
          </w:r>
        </w:p>
        <w:p>
          <w:pPr>
            <w:spacing w:before="0" w:after="0"/>
          </w:pPr>
          <w:r>
            <w:t>651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